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836211" name="430bdf10-f5b2-11ef-b860-2b6890d3bc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929733" name="430bdf10-f5b2-11ef-b860-2b6890d3bc5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9725440" name="4c5753b0-f5b2-11ef-be84-1b3baa20d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7562383" name="4c5753b0-f5b2-11ef-be84-1b3baa20d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8733632" name="ab827230-f5c5-11ef-935f-f942326fb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02866" name="ab827230-f5c5-11ef-935f-f942326fb6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4978574" name="b0eae040-f5c5-11ef-88eb-b9a86a0fb6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319235" name="b0eae040-f5c5-11ef-88eb-b9a86a0fb6b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7894372" name="b7dcf230-f5de-11ef-bb05-17d3c67ca4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35391" name="b7dcf230-f5de-11ef-bb05-17d3c67ca4e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8532880" name="d1a8f330-f5de-11ef-a3bc-f3923f8519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838643" name="d1a8f330-f5de-11ef-a3bc-f3923f8519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ganzea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Wasserleitungwn</w:t>
            </w:r>
          </w:p>
          <w:p>
            <w:pPr>
              <w:spacing w:before="0" w:after="0"/>
            </w:pPr>
            <w:r>
              <w:t>gelb/ 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2834932" name="fb5ffa80-f5e2-11ef-99c5-7d0c9043bd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087728" name="fb5ffa80-f5e2-11ef-99c5-7d0c9043bd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4545184" name="00500440-f5e3-11ef-bcf9-cd0968e828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903118" name="00500440-f5e3-11ef-bcf9-cd0968e8280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Lüftungsraum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4622532" name="e4abd5f0-f5e4-11ef-829b-f140a28679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3413163" name="e4abd5f0-f5e4-11ef-829b-f140a28679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8261306" name="fcfea470-f5e4-11ef-a604-2dba8106e0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0056034" name="fcfea470-f5e4-11ef-a604-2dba8106e0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GS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7121529" name="4629ea50-f5e6-11ef-9740-af01fc66ed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614560" name="4629ea50-f5e6-11ef-9740-af01fc66eda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21559394" name="553059d0-f5e6-11ef-98f7-6fe8702ba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472283" name="553059d0-f5e6-11ef-98f7-6fe8702ba95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Sitzplatz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8011901" name="2b50b7b0-f5e9-11ef-976b-c14ccdc2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4134963" name="2b50b7b0-f5e9-11ef-976b-c14ccdc2cfe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4076896" name="3344d9b0-f5e9-11ef-8c44-398a2e2db9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381657" name="3344d9b0-f5e9-11ef-8c44-398a2e2db90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Garage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3744139" name="609c5d20-f5e9-11ef-8e99-0dbf9d1a00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288456" name="609c5d20-f5e9-11ef-8e99-0dbf9d1a002b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3468331" name="67907440-f5e9-11ef-be0b-0f2a62cad6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154412" name="67907440-f5e9-11ef-be0b-0f2a62cad66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